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DMS Customs Declaration UI Field Order with UCC Annex B Mapping</w:t>
      </w:r>
    </w:p>
    <w:p>
      <w:r>
        <w:t>This document provides a practical user-entry structure for a DMS customs declaration XML message. It includes separate columns for the DMS XML path and the UCC Annex B data element path/name, plus user descriptions and R/O/D classification.</w:t>
      </w:r>
    </w:p>
    <w:p>
      <w:pPr>
        <w:pStyle w:val="Heading1"/>
      </w:pPr>
      <w:r>
        <w:t>R / O / D Legend</w:t>
      </w:r>
    </w:p>
    <w:p>
      <w:r>
        <w:t>R = Required: normally needed to create or submit a valid customs declaration.</w:t>
      </w:r>
    </w:p>
    <w:p>
      <w:r>
        <w:t>O = Optional: may be entered if available, but usually not mandatory.</w:t>
      </w:r>
    </w:p>
    <w:p>
      <w:r>
        <w:t>D = Dependent/conditional: required only if the business scenario, procedure, customs rule, selected option or country-specific rule requires it.</w:t>
      </w:r>
    </w:p>
    <w:p>
      <w:r>
        <w:t>Note: UCC Annex B mappings are practical mappings and should be validated against the applicable DMS implementation guide, declaration type and national customs rules.</w:t>
      </w:r>
    </w:p>
    <w:p>
      <w:pPr>
        <w:pStyle w:val="Heading1"/>
      </w:pPr>
      <w:r>
        <w:t>1. Declaration Header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632"/>
        <w:gridCol w:w="1632"/>
        <w:gridCol w:w="1632"/>
        <w:gridCol w:w="1632"/>
        <w:gridCol w:w="1632"/>
        <w:gridCol w:w="1632"/>
        <w:gridCol w:w="1632"/>
        <w:gridCol w:w="1632"/>
        <w:gridCol w:w="1632"/>
      </w:tblGrid>
      <w:tr>
        <w:tc>
          <w:tcPr>
            <w:tcW w:type="dxa" w:w="1632"/>
          </w:tcPr>
          <w:p>
            <w:r>
              <w:rPr>
                <w:sz w:val="14"/>
              </w:rPr>
              <w:t>Section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UI order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Field label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XML path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UCC Annex B path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UCC Annex B data element 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UI control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Explanatory description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R/O/D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Message metadata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WCO Type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/MetaData/WCOTypeCode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Technical metadata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Message / WCO type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Identifies the WCO/DMS message or declaration type being created.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Message metadata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2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Application Reference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/MetaData/CommunicationMetaData/ApplicationReferenceID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Technical metadata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Application reference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Reference assigned by the sending application for tracking the message.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Message metadata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3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Communications Agreement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/MetaData/CommunicationMetaData/CommunicationsAgreementID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Technical metadata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Communications agreement reference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Agreement or interface reference between sender and recipient systems.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Message metadata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4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Sender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/MetaData/CommunicationMetaData/Sender/ID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Technical metadata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Sender identification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Identifier of the party or system sending the declaration message.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Message metadata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5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Recipient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/MetaData/CommunicationMetaData/Recipient/ID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Technical metadata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Recipient identification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Identifier of the receiving customs/DMS system or party.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Message metadata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6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Preparation Date/Time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/MetaData/CommunicationMetaData/PreparationDateTime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Technical metadata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Preparation date and time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Date/time picker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Date and time when the declaration message was prepared.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Declaration identity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7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Functional Reference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/MetaData/Declaration/FunctionalReferenceID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12 01 000 000 / national mapping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Previous document / functional reference depending implementation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Business reference used to identify and track the declaration functionally.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Declaration identity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8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Declaration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12 09 000 000 / national mapping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LRN / MRN / declaration identifier depending message status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Unique customs declaration identifier.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Declaration identity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9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Declaration Type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/MetaData/Declaration/TypeCode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11 01 000 000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Declaration type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Dropdown / code list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Code indicating the type of customs declaration being submitted.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Declaration identity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Language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/MetaData/Declaration/LanguageCode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To be confirmed by national DMS mapping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Language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Dropdown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Language used for declaration text fields.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O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Declaration identity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11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Specific Circumstances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/MetaData/Declaration/SpecificCircumstancesCode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11 10 000 000 / national mapping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Additional declaration type / specific circumstance indicator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Dropdown / code list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Code for any special circumstances applying to the declaration.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Declaration identity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12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Security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/MetaData/Declaration/SecurityCode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11 07 000 000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Security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Dropdown / code list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Security indicator used when safety/security data is required.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Customs offices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Presentation Date/Time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/MetaData/Declaration/PresentationDateTime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15 09 000 000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Presentation date and time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Date/time picker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Date and time the declaration is presented to customs.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Customs offices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14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Declaration Office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/MetaData/Declaration/DeclarationOffice/ID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17 09 000 000 / national mapping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Customs office of presentation / customs office of declaration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Lookup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Customs office where the declaration is lodged.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Customs offices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15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Exit Office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/MetaData/Declaration/ExitOffice/ID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17 01 000 000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Customs office of exit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Lookup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Customs office of exit, where applicable.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Customs offices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16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Presentation Office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/MetaData/Declaration/PresentationOffice/ID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17 09 000 000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Customs office of presentation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Lookup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Customs office where the goods or declaration are physically/electronically presented.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Customs offices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17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Supervising Office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/MetaData/Declaration/SupervisingOffice/ID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17 10 000 000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Supervising customs office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Lookup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Customs office supervising the declaration or special procedure.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</w:tbl>
    <w:p/>
    <w:p>
      <w:pPr>
        <w:pStyle w:val="Heading1"/>
      </w:pPr>
      <w:r>
        <w:t>2. Parties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632"/>
        <w:gridCol w:w="1632"/>
        <w:gridCol w:w="1632"/>
        <w:gridCol w:w="1632"/>
        <w:gridCol w:w="1632"/>
        <w:gridCol w:w="1632"/>
        <w:gridCol w:w="1632"/>
        <w:gridCol w:w="1632"/>
        <w:gridCol w:w="1632"/>
      </w:tblGrid>
      <w:tr>
        <w:tc>
          <w:tcPr>
            <w:tcW w:type="dxa" w:w="1632"/>
          </w:tcPr>
          <w:p>
            <w:r>
              <w:rPr>
                <w:sz w:val="14"/>
              </w:rPr>
              <w:t>Section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UI order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Field label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XML path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UCC Annex B path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UCC Annex B data element 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UI control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Explanatory description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R/O/D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Declarant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Declarant 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/MetaData/Declaration/Declarant/Name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13 05 016 000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Declarant 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Name of the declarant party.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Declarant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2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Declarant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/MetaData/Declaration/Declarant/ID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13 05 017 000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Declarant identification number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Identification number of the declarant party.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Declarant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3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Declarant Address Line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/MetaData/Declaration/Declarant/Address/Line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13 05 018 019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Declarant street and number / address line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Street name, building, PO box or main address line of the declarant.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Declarant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4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Declarant City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/MetaData/Declaration/Declarant/Address/CityName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13 05 018 020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Declarant city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City of the declarant address.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Declarant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5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Declarant Postcode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/MetaData/Declaration/Declarant/Address/PostcodeID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13 05 018 021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Declarant postcode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Postal or ZIP code of the declarant address.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Declarant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6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Declarant Country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/MetaData/Declaration/Declarant/Address/CountryCode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13 05 018 022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Declarant country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Country dropdown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Country where the declarant is established or addressed.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Representative / Agent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Agent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/MetaData/Declaration/Agent/ID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13 06 017 000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Representative identification number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Identification number of the agent or customs representative.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Representative / Agent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2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Agent Function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/MetaData/Declaration/Agent/FunctionCode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13 06 030 000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Representative status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Dropdown / code list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Code describing the agent’s representation status or role.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Representative / Agent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3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Agent Contact 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/MetaData/Declaration/Agent/Contact/Name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13 06 074 000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Representative contact person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Name of the agent’s contact person.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Representative / Agent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4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Agent Communication Type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/MetaData/Declaration/Agent/Contact/Communication/TypeCode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13 06 074 000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Representative communication type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Dropdown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Type of communication detail, such as email or telephone.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Representative / Agent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5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Agent Communication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/MetaData/Declaration/Agent/Contact/Communication/ID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13 06 074 000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Representative communication detail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Actual communication detail of the agent.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Importer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Importer 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/MetaData/Declaration/Importer/Name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13 04 016 000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Importer 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Name of the importer party.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Importer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2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Importer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/MetaData/Declaration/Importer/ID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13 04 017 000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Importer identification number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Identification number of the importer party.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Importer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3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Importer Address Line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/MetaData/Declaration/Importer/Address/Line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13 04 018 019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Importer street and number / address line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Street name, building, PO box or main address line of the importer.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Importer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4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Importer City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/MetaData/Declaration/Importer/Address/CityName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13 04 018 020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Importer city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City of the importer address.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Importer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5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Importer Postcode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/MetaData/Declaration/Importer/Address/PostcodeID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13 04 018 021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Importer postcode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Postal or ZIP code of the importer address.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Importer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6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Importer Country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/MetaData/Declaration/Importer/Address/CountryCode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13 04 018 022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Importer country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Country dropdown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Country where the importer is established or addressed.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Exporter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Exporter 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/MetaData/Declaration/Exporter/Name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13 01 016 000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Exporter 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Name of the exporter party.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Exporter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2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Exporter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/MetaData/Declaration/Exporter/ID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13 01 017 000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Exporter identification number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Identification number of the exporter party.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Exporter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3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Exporter Address Line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/MetaData/Declaration/Exporter/Address/Line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13 01 018 019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Exporter street and number / address line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Street name, building, PO box or main address line of the exporter.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Exporter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4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Exporter City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/MetaData/Declaration/Exporter/Address/CityName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13 01 018 020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Exporter city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City of the exporter address.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Exporter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5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Exporter Postcode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/MetaData/Declaration/Exporter/Address/PostcodeID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13 01 018 021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Exporter postcode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Postal or ZIP code of the exporter address.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Exporter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6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Exporter Country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/MetaData/Declaration/Exporter/Address/CountryCode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13 01 018 022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Exporter country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Country dropdown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Country where the exporter is established or addressed.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Buyer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Buyer 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/MetaData/Declaration/GoodsShipment/Buyer/Name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13 02 016 000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Buyer 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Name of the buyer party.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Buyer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2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Buyer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/MetaData/Declaration/GoodsShipment/Buyer/ID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13 02 017 000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Buyer identification number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Identification number of the buyer party.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Buyer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3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Buyer Address Line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/MetaData/Declaration/GoodsShipment/Buyer/Address/Line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13 02 018 019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Buyer street and number / address line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Street name, building, PO box or main address line of the buyer.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Buyer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4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Buyer City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/MetaData/Declaration/GoodsShipment/Buyer/Address/CityName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13 02 018 020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Buyer city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City of the buyer address.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Buyer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5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Buyer Postcode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/MetaData/Declaration/GoodsShipment/Buyer/Address/PostcodeID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13 02 018 021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Buyer postcode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Postal or ZIP code of the buyer address.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Buyer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6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Buyer Country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/MetaData/Declaration/GoodsShipment/Buyer/Address/CountryCode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13 02 018 022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Buyer country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Country dropdown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Country where the buyer is established or addressed.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Seller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Seller 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/MetaData/Declaration/GoodsShipment/Seller/Name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13 03 016 000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Seller 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Name of the seller party.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Seller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2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Seller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/MetaData/Declaration/GoodsShipment/Seller/ID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13 03 017 000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Seller identification number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Identification number of the seller party.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Seller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3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Seller Address Line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/MetaData/Declaration/GoodsShipment/Seller/Address/Line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13 03 018 019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Seller street and number / address line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Street name, building, PO box or main address line of the seller.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Seller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4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Seller City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/MetaData/Declaration/GoodsShipment/Seller/Address/CityName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13 03 018 020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Seller city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City of the seller address.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Seller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5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Seller Postcode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/MetaData/Declaration/GoodsShipment/Seller/Address/PostcodeID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13 03 018 021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Seller postcode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Postal or ZIP code of the seller address.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Seller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6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Seller Country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/MetaData/Declaration/GoodsShipment/Seller/Address/CountryCode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13 03 018 022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Seller country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Country dropdown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Country where the seller is established or addressed.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Consignee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Consignee 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/MetaData/Declaration/GoodsShipment/Consignment/Consignee/Name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13 10 016 000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Consignee 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Name of the consignee party.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Consignee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2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Consignee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/MetaData/Declaration/GoodsShipment/Consignment/Consignee/ID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13 10 017 000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Consignee identification number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Identification number of the consignee party.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Consignee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3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Consignee Address Line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/MetaData/Declaration/GoodsShipment/Consignment/Consignee/Address/Line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13 10 018 019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Consignee street and number / address line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Street name, building, PO box or main address line of the consignee.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Consignee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4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Consignee City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/MetaData/Declaration/GoodsShipment/Consignment/Consignee/Address/CityName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13 10 018 020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Consignee city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City of the consignee address.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Consignee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5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Consignee Postcode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/MetaData/Declaration/GoodsShipment/Consignment/Consignee/Address/PostcodeID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13 10 018 021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Consignee postcode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Postal or ZIP code of the consignee address.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Consignee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6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Consignee Country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/MetaData/Declaration/GoodsShipment/Consignment/Consignee/Address/CountryCode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13 10 018 022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Consignee country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Country dropdown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Country where the consignee is established or addressed.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Consignor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Consignor 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/MetaData/Declaration/GoodsShipment/Consignment/Consignor/Name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13 09 016 000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Consignor 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Name of the consignor party.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Consignor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2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Consignor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/MetaData/Declaration/GoodsShipment/Consignment/Consignor/ID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13 09 017 000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Consignor identification number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Identification number of the consignor party.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Consignor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3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Consignor Address Line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/MetaData/Declaration/GoodsShipment/Consignment/Consignor/Address/Line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13 09 018 019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Consignor street and number / address line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Street name, building, PO box or main address line of the consignor.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Consignor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4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Consignor City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/MetaData/Declaration/GoodsShipment/Consignment/Consignor/Address/CityName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13 09 018 020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Consignor city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City of the consignor address.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Consignor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5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Consignor Postcode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/MetaData/Declaration/GoodsShipment/Consignment/Consignor/Address/PostcodeID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13 09 018 021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Consignor postcode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Postal or ZIP code of the consignor address.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Consignor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6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Consignor Country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/MetaData/Declaration/GoodsShipment/Consignment/Consignor/Address/CountryCode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13 09 018 022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Consignor country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Country dropdown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Country where the consignor is established or addressed.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</w:tbl>
    <w:p/>
    <w:p>
      <w:pPr>
        <w:pStyle w:val="Heading1"/>
      </w:pPr>
      <w:r>
        <w:t>3. Shipment Details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632"/>
        <w:gridCol w:w="1632"/>
        <w:gridCol w:w="1632"/>
        <w:gridCol w:w="1632"/>
        <w:gridCol w:w="1632"/>
        <w:gridCol w:w="1632"/>
        <w:gridCol w:w="1632"/>
        <w:gridCol w:w="1632"/>
        <w:gridCol w:w="1632"/>
      </w:tblGrid>
      <w:tr>
        <w:tc>
          <w:tcPr>
            <w:tcW w:type="dxa" w:w="1632"/>
          </w:tcPr>
          <w:p>
            <w:r>
              <w:rPr>
                <w:sz w:val="14"/>
              </w:rPr>
              <w:t>Section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UI order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Field label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XML path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UCC Annex B path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UCC Annex B data element 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UI control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Explanatory description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R/O/D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Shipment commercial details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Shipment Sequence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/MetaData/Declaration/GoodsShipment/SequenceNumeric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Technical / structural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Goods shipment sequence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Number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Sequence number for the goods shipment.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Shipment commercial details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2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Transaction Nature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/MetaData/Declaration/GoodsShipment/TransactionNatureCode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99 05 000 000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Nature of transaction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Dropdown / code list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Code describing the nature of the transaction, such as sale, return or transfer.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Countries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3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Dispatch Country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/MetaData/Declaration/GoodsShipment/DispatchCountryCode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16 06 000 000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Country of dispatch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Country dropdown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Country from which the goods are dispatched.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Countries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4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Export Country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/MetaData/Declaration/GoodsShipment/ExportCountry/ID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16 07 000 000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Country of export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Country dropdown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Country from which the goods are exported.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Countries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5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Destination Country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/MetaData/Declaration/GoodsShipment/Destination/CountryCode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16 03 000 000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Country of destination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Country dropdown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Final destination country of the goods.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Valuation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6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Invoice Amount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/MetaData/Declaration/GoodsShipment/InvoiceAmount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14 06 000 000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Total amount invoiced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Amount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Total invoice value for the shipment.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Valuation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7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Invoice Currency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/MetaData/Declaration/GoodsShipment/InvoiceCurrencyCode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14 05 000 000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Invoice currency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Currency dropdown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Currency used on the commercial invoice.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Valuation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8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Currency Exchange Rate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/MetaData/Declaration/GoodsShipment/CurrencyExchange/RateNumeric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14 15 000 000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Exchange rate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Decimal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Exchange rate used to convert invoice or customs value.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Delivery terms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9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Trade Term Condition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/MetaData/Declaration/GoodsShipment/TradeTerms/ConditionCode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14 01 000 000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Delivery terms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Incoterm dropdown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Incoterm condition, for example FOB. FOB means Free on Board.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Delivery terms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Trade Term Location 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/MetaData/Declaration/GoodsShipment/TradeTerms/LocationName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14 01 000 000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Delivery terms place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Name of the place linked to the Incoterm, such as port or terminal.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Warehouse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11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Warehouse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/MetaData/Declaration/GoodsShipment/Warehouse/ID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12 11 000 000 / procedure-specific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Warehouse identifier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Warehouse identifier when goods are stored under customs warehousing.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</w:tbl>
    <w:p/>
    <w:p>
      <w:pPr>
        <w:pStyle w:val="Heading1"/>
      </w:pPr>
      <w:r>
        <w:t>4. Transport &amp; Consignment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632"/>
        <w:gridCol w:w="1632"/>
        <w:gridCol w:w="1632"/>
        <w:gridCol w:w="1632"/>
        <w:gridCol w:w="1632"/>
        <w:gridCol w:w="1632"/>
        <w:gridCol w:w="1632"/>
        <w:gridCol w:w="1632"/>
        <w:gridCol w:w="1632"/>
      </w:tblGrid>
      <w:tr>
        <w:tc>
          <w:tcPr>
            <w:tcW w:type="dxa" w:w="1632"/>
          </w:tcPr>
          <w:p>
            <w:r>
              <w:rPr>
                <w:sz w:val="14"/>
              </w:rPr>
              <w:t>Section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UI order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Field label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XML path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UCC Annex B path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UCC Annex B data element 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UI control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Explanatory description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R/O/D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Consignment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Container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/MetaData/Declaration/GoodsShipment/Consignment/ContainerCode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19 07 000 000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Container indicator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Dropdown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Indicates whether the goods are containerised.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Consignment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2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Total Gross Mass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/MetaData/Declaration/GoodsShipment/Consignment/TotalGrossMassMeasure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18 04 000 000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Gross mass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Decimal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Total gross weight of the consignment including packaging.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Consignment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3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Carrier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/MetaData/Declaration/GoodsShipment/Consignment/Carrier/ID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13 12 017 000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Carrier identification number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Identifier of the carrier transporting the goods.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Transport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4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Arrival Transport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/MetaData/Declaration/GoodsShipment/Consignment/ArrivalTransportMeans/ID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19 05 017 000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Identification of means of transport on arrival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Identification of the transport means on arrival.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Transport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5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Arrival Mode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/MetaData/Declaration/GoodsShipment/Consignment/ArrivalTransportMeans/ModeCode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19 03 000 000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Mode of transport at arrival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Dropdown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Mode of transport on arrival.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Transport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6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Border Transport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/MetaData/Declaration/GoodsShipment/Consignment/BorderTransportMeans/ID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19 06 017 000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Identification of means of transport crossing the border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Identification of the transport crossing the border.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Transport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7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Border Registration Nationality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/MetaData/Declaration/GoodsShipment/Consignment/BorderTransportMeans/RegistrationNationalityCode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19 08 000 000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Nationality of active means of transport crossing the border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Country dropdown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Country of registration or nationality of border transport.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Goods location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8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Goods Location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/MetaData/Declaration/GoodsShipment/Consignment/GoodsLocation/ID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16 15 000 000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Location of goods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Identifier of the place where goods are available for customs control or inspection.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Goods location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9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Goods Location Address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/MetaData/Declaration/GoodsShipment/Consignment/GoodsLocation/Address/Line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16 15 000 000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Location of goods address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Physical address of the goods location.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Routing/equipment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Itinerary Routing Country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/MetaData/Declaration/GoodsShipment/Consignment/Itinerary/RoutingCountryCode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16 12 000 000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Country of routing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Repeatable grid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Country through which the goods travel.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Routing/equipment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11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Transport Equipment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/MetaData/Declaration/GoodsShipment/Consignment/TransportEquipment/ID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19 07 063 000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Container identification number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Repeatable grid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Container or transport equipment number.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Routing/equipment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12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Seal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/MetaData/Declaration/GoodsShipment/Consignment/TransportEquipment/Seal/ID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19 10 000 000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Seal number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Repeatable grid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Seal number attached to the container or equipment.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</w:tbl>
    <w:p/>
    <w:p>
      <w:pPr>
        <w:pStyle w:val="Heading1"/>
      </w:pPr>
      <w:r>
        <w:t>5. Goods Items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632"/>
        <w:gridCol w:w="1632"/>
        <w:gridCol w:w="1632"/>
        <w:gridCol w:w="1632"/>
        <w:gridCol w:w="1632"/>
        <w:gridCol w:w="1632"/>
        <w:gridCol w:w="1632"/>
        <w:gridCol w:w="1632"/>
        <w:gridCol w:w="1632"/>
      </w:tblGrid>
      <w:tr>
        <w:tc>
          <w:tcPr>
            <w:tcW w:type="dxa" w:w="1632"/>
          </w:tcPr>
          <w:p>
            <w:r>
              <w:rPr>
                <w:sz w:val="14"/>
              </w:rPr>
              <w:t>Section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UI order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Field label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XML path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UCC Annex B path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UCC Annex B data element 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UI control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Explanatory description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R/O/D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Goods item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Goods Item Sequence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/MetaData/Declaration/GoodsShipment/GovernmentAgencyGoodsItem/SequenceNumeric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11 03 000 000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Goods item number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Number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Line number or sequence of the goods item.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Commodity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2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Goods Description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/MetaData/Declaration/GoodsShipment/GovernmentAgencyGoodsItem/Commodity/Description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18 05 000 000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Description of goods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Long text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Plain-language description of the goods being declared.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Valuation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3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Customs Value Amount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/MetaData/Declaration/GoodsShipment/GovernmentAgencyGoodsItem/CustomsValueAmount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14 07 000 000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Customs value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Amount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Customs value of the goods item.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Classification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4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Classification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/MetaData/Declaration/GoodsShipment/GovernmentAgencyGoodsItem/Commodity/Classification/ID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18 09 056 000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Commodity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Text/code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Commodity classification code, such as HS, CN or TARIC depending on DMS rules.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Measures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5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Gross Mass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/MetaData/Declaration/GoodsShipment/GovernmentAgencyGoodsItem/Commodity/GoodsMeasure/GrossMassMeasure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18 04 000 000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Gross mass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Decimal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Gross weight of the goods item including packaging.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Measures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6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Net Net Weight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/MetaData/Declaration/GoodsShipment/GovernmentAgencyGoodsItem/Commodity/GoodsMeasure/NetNetWeightMeasure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18 01 000 000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Net mass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Decimal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Net weight excluding packaging, if required by the commodity or procedure.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Measures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7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Tariff Quantity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/MetaData/Declaration/GoodsShipment/GovernmentAgencyGoodsItem/Commodity/GoodsMeasure/TariffQuantity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18 02 000 000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Supplementary units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Decimal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Supplementary/tariff quantity required for tariff/statistical purposes.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Origin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8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Origin Country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/MetaData/Declaration/GoodsShipment/GovernmentAgencyGoodsItem/Origin/CountryCode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16 08 000 000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Country of origin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Country dropdown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Country of origin of the goods item.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Packaging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9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Packaging Quantity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/MetaData/Declaration/GoodsShipment/GovernmentAgencyGoodsItem/Packaging/QuantityQuantity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18 06 004 000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Number of packages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Repeatable grid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Number of packages.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Packaging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Packaging Type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/MetaData/Declaration/GoodsShipment/GovernmentAgencyGoodsItem/Packaging/TypeCode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18 06 003 000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Kind of packages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Repeatable grid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Code describing the type of packaging.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Procedure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11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Current Procedure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/MetaData/Declaration/GoodsShipment/GovernmentAgencyGoodsItem/GovernmentProcedure/CurrentCode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11 09 001 000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Requested procedure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Dropdown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Customs procedure requested for the goods item.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Procedure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12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Previous Procedure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/MetaData/Declaration/GoodsShipment/GovernmentAgencyGoodsItem/GovernmentProcedure/PreviousCode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11 09 002 000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Previous procedure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Dropdown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Previous customs procedure, where applicable.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</w:tbl>
    <w:p/>
    <w:p>
      <w:pPr>
        <w:pStyle w:val="Heading1"/>
      </w:pPr>
      <w:r>
        <w:t>6. Documents &amp; References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632"/>
        <w:gridCol w:w="1632"/>
        <w:gridCol w:w="1632"/>
        <w:gridCol w:w="1632"/>
        <w:gridCol w:w="1632"/>
        <w:gridCol w:w="1632"/>
        <w:gridCol w:w="1632"/>
        <w:gridCol w:w="1632"/>
        <w:gridCol w:w="1632"/>
      </w:tblGrid>
      <w:tr>
        <w:tc>
          <w:tcPr>
            <w:tcW w:type="dxa" w:w="1632"/>
          </w:tcPr>
          <w:p>
            <w:r>
              <w:rPr>
                <w:sz w:val="14"/>
              </w:rPr>
              <w:t>Section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UI order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Field label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XML path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UCC Annex B path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UCC Annex B data element 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UI control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Explanatory description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R/O/D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Authorisations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Authorisation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/MetaData/Declaration/Authorisation/ID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12 12 001 000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Authorisation reference number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Repeatable grid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Reference number of the customs authorisation.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References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2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Additional Reference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/MetaData/Declaration/GoodsShipment/AdditionalReference/ID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12 04 001 000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Additional reference number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Repeatable grid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Additional commercial/customs reference.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Additional information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3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Statement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/MetaData/Declaration/GoodsShipment/AdditionalInformation/StatementCode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12 02 008 000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Additional information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Repeatable grid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Code identifying the additional information statement.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Previous documents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4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Previous Document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/MetaData/Declaration/GoodsShipment/PreviousDocument/ID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12 01 001 000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Previous document reference number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Repeatable grid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Reference number of a previous customs or commercial document.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Supporting documents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5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Supporting Document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/MetaData/Declaration/GoodsShipment/SupportingDocument/ID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12 03 001 000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Supporting document reference number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Repeatable grid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Reference number of a document supporting the declaration.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Transport documents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6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Transport Document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/MetaData/Declaration/GoodsShipment/Consignment/TransportContractDocument/ID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12 05 001 000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Transport document reference number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Repeatable grid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Reference number of the transport document.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UCR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7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Consignment UCR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/MetaData/Declaration/GoodsShipment/Consignment/UCR/TraderAssignedReferenceID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12 08 000 000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Reference number / UCR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Trader-assigned unique consignment reference.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</w:tbl>
    <w:p/>
    <w:p>
      <w:pPr>
        <w:pStyle w:val="Heading1"/>
      </w:pPr>
      <w:r>
        <w:t>7. Valuation, Duties &amp; Taxes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632"/>
        <w:gridCol w:w="1632"/>
        <w:gridCol w:w="1632"/>
        <w:gridCol w:w="1632"/>
        <w:gridCol w:w="1632"/>
        <w:gridCol w:w="1632"/>
        <w:gridCol w:w="1632"/>
        <w:gridCol w:w="1632"/>
        <w:gridCol w:w="1632"/>
      </w:tblGrid>
      <w:tr>
        <w:tc>
          <w:tcPr>
            <w:tcW w:type="dxa" w:w="1632"/>
          </w:tcPr>
          <w:p>
            <w:r>
              <w:rPr>
                <w:sz w:val="14"/>
              </w:rPr>
              <w:t>Section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UI order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Field label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XML path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UCC Annex B path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UCC Annex B data element 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UI control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Explanatory description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R/O/D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Valuation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Declaration Freight Charge Amount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/MetaData/Declaration/CustomsValuation/FreightChargeAmount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14 10 000 000 / valuation adjustment mapping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Freight costs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Amount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Freight amount declared for customs valuation purposes.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Valuation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2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Shipment Charge Type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/MetaData/Declaration/GoodsShipment/CustomsValuation/ChargeDeduction/ChargesTypeCode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14 04 000 000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Additions and deductions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Repeatable grid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Type of additional charge or deduction.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Valuation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3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Valuation Method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/MetaData/Declaration/GoodsShipment/GovernmentAgencyGoodsItem/CustomsValuation/MethodCode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14 11 000 000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Valuation method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Dropdown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Customs valuation method used for the item.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Duties/taxes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4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Tax Assessed Amount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/MetaData/Declaration/GoodsShipment/GovernmentAgencyGoodsItem/Commodity/TaxCalculation/TaxAssessedAmount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14 03 000 000 / national duties/taxes mapping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Duties and taxes amount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Amount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Total duty/tax amount assessed for the goods item.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Duties/taxes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5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Duty/Tax/Fee Type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/MetaData/Declaration/GoodsShipment/GovernmentAgencyGoodsItem/Commodity/TaxCalculation/DutyTaxFee/TypeCode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14 03 039 000 / national mapping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Tax type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Repeatable grid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Type of duty, tax or fee.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Duties/taxes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6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Payment Method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/MetaData/Declaration/GoodsShipment/GovernmentAgencyGoodsItem/Commodity/TaxCalculation/DutyTaxFee/Payment/MethodCode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14 03 038 000 / national mapping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Method of payment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Dropdown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Method used to pay duty, tax or fee.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</w:tbl>
    <w:p/>
    <w:p>
      <w:pPr>
        <w:pStyle w:val="Heading1"/>
      </w:pPr>
      <w:r>
        <w:t>8. Guarantee &amp; Payment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632"/>
        <w:gridCol w:w="1632"/>
        <w:gridCol w:w="1632"/>
        <w:gridCol w:w="1632"/>
        <w:gridCol w:w="1632"/>
        <w:gridCol w:w="1632"/>
        <w:gridCol w:w="1632"/>
        <w:gridCol w:w="1632"/>
        <w:gridCol w:w="1632"/>
      </w:tblGrid>
      <w:tr>
        <w:tc>
          <w:tcPr>
            <w:tcW w:type="dxa" w:w="1632"/>
          </w:tcPr>
          <w:p>
            <w:r>
              <w:rPr>
                <w:sz w:val="14"/>
              </w:rPr>
              <w:t>Section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UI order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Field label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XML path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UCC Annex B path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UCC Annex B data element name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UI control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Explanatory description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R/O/D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Payment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Deferred Payment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/MetaData/Declaration/DeferredPayment/ID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14 02 000 000 / national mapping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Deferred payment / payment reference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Deferred payment account or reference used for customs charges.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Payment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2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Payer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/MetaData/Declaration/Payer/ID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13 14 017 000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Person paying customs duty identification number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Identifier of the party responsible for paying customs duties, taxes or fees.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Guarantee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3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Surety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/MetaData/Declaration/Surety/ID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13 13 017 000 / guarantee mapping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Surety identification number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Identifier of the surety or guarantor.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Guarantee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4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Security Details 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/MetaData/Declaration/ObligationGuarantee/SecurityDetailsCode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99 02 000 000 / guarantee mapping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Guarantee type / security details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Dropdown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Code describing the type of security or guarantee provided.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Guarantee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5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Guarantee Amount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/MetaData/Declaration/ObligationGuarantee/GuaranteeReference/AmountAmount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99 02 000 000 / guarantee mapping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Guarantee amount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Amount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Monetary amount covered by the guarantee.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Guarantee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6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Guarantee Reference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/MetaData/Declaration/ObligationGuarantee/GuaranteeReference/ID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99 02 000 000 / guarantee mapping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Guarantee reference number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Text input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Reference number of the guarantee.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  <w:tr>
        <w:tc>
          <w:tcPr>
            <w:tcW w:type="dxa" w:w="1632"/>
          </w:tcPr>
          <w:p>
            <w:r>
              <w:rPr>
                <w:sz w:val="14"/>
              </w:rPr>
              <w:t>Guarantee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7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Guarantee Office 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/MetaData/Declaration/ObligationGuarantee/GuaranteeReference/GuaranteeOffice/ID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17 11 000 000 / guarantee mapping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Customs office of guarantee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Lookup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Customs office responsible for the guarantee.</w:t>
            </w:r>
          </w:p>
        </w:tc>
        <w:tc>
          <w:tcPr>
            <w:tcW w:type="dxa" w:w="1632"/>
          </w:tcPr>
          <w:p>
            <w:r>
              <w:rPr>
                <w:sz w:val="14"/>
              </w:rPr>
              <w:t>D</w:t>
            </w:r>
          </w:p>
        </w:tc>
      </w:tr>
    </w:tbl>
    <w:p/>
    <w:sectPr w:rsidR="00FC693F" w:rsidRPr="0006063C" w:rsidSect="00034616">
      <w:pgSz w:w="15840" w:h="12240" w:orient="landscape"/>
      <w:pgMar w:top="576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